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D7711" w14:textId="5D07D2F3" w:rsidR="00FA371B" w:rsidRDefault="00FA371B" w:rsidP="00FA371B">
      <w:pPr>
        <w:pStyle w:val="Kop1"/>
        <w:ind w:left="1701"/>
        <w:rPr>
          <w:rFonts w:asciiTheme="minorHAnsi" w:hAnsiTheme="minorHAnsi" w:cstheme="minorHAnsi"/>
          <w:sz w:val="28"/>
        </w:rPr>
      </w:pPr>
      <w:r w:rsidRPr="009435BD">
        <w:rPr>
          <w:rFonts w:asciiTheme="minorHAnsi" w:hAnsiTheme="minorHAnsi" w:cstheme="minorHAnsi"/>
          <w:sz w:val="28"/>
        </w:rPr>
        <w:t>Bijlage 0</w:t>
      </w:r>
      <w:r w:rsidR="00C97399">
        <w:rPr>
          <w:rFonts w:asciiTheme="minorHAnsi" w:hAnsiTheme="minorHAnsi" w:cstheme="minorHAnsi"/>
          <w:sz w:val="28"/>
        </w:rPr>
        <w:t>2</w:t>
      </w:r>
      <w:r w:rsidRPr="009435BD">
        <w:rPr>
          <w:rFonts w:asciiTheme="minorHAnsi" w:hAnsiTheme="minorHAnsi" w:cstheme="minorHAnsi"/>
          <w:sz w:val="28"/>
        </w:rPr>
        <w:t xml:space="preserve"> </w:t>
      </w:r>
      <w:r w:rsidR="003209D3">
        <w:rPr>
          <w:rFonts w:asciiTheme="minorHAnsi" w:hAnsiTheme="minorHAnsi" w:cstheme="minorHAnsi"/>
          <w:sz w:val="28"/>
        </w:rPr>
        <w:t>-</w:t>
      </w:r>
      <w:r w:rsidRPr="009435BD">
        <w:rPr>
          <w:rFonts w:asciiTheme="minorHAnsi" w:hAnsiTheme="minorHAnsi" w:cstheme="minorHAnsi"/>
          <w:sz w:val="28"/>
        </w:rPr>
        <w:t xml:space="preserve"> </w:t>
      </w:r>
      <w:r w:rsidR="00C97399">
        <w:rPr>
          <w:rFonts w:asciiTheme="minorHAnsi" w:hAnsiTheme="minorHAnsi" w:cstheme="minorHAnsi"/>
          <w:sz w:val="28"/>
        </w:rPr>
        <w:t xml:space="preserve">Model </w:t>
      </w:r>
      <w:r w:rsidRPr="009435BD">
        <w:rPr>
          <w:rFonts w:asciiTheme="minorHAnsi" w:hAnsiTheme="minorHAnsi" w:cstheme="minorHAnsi"/>
          <w:sz w:val="28"/>
        </w:rPr>
        <w:t>referentieverklaring</w:t>
      </w:r>
      <w:r w:rsidR="009435BD">
        <w:rPr>
          <w:rFonts w:asciiTheme="minorHAnsi" w:hAnsiTheme="minorHAnsi" w:cstheme="minorHAnsi"/>
          <w:sz w:val="28"/>
        </w:rPr>
        <w:tab/>
      </w:r>
      <w:r w:rsidR="009435BD">
        <w:rPr>
          <w:rFonts w:asciiTheme="minorHAnsi" w:hAnsiTheme="minorHAnsi" w:cstheme="minorHAnsi"/>
          <w:sz w:val="28"/>
        </w:rPr>
        <w:tab/>
      </w:r>
      <w:r w:rsidR="00105C19" w:rsidRPr="009435BD">
        <w:rPr>
          <w:rFonts w:asciiTheme="minorHAnsi" w:hAnsiTheme="minorHAnsi" w:cstheme="minorHAnsi"/>
          <w:sz w:val="28"/>
        </w:rPr>
        <w:t xml:space="preserve">                                           </w:t>
      </w:r>
      <w:bookmarkStart w:id="0" w:name="_Hlk100240848"/>
      <w:r w:rsidR="00105C19" w:rsidRPr="009435BD">
        <w:rPr>
          <w:rFonts w:asciiTheme="minorHAnsi" w:hAnsiTheme="minorHAnsi" w:cstheme="minorHAnsi"/>
          <w:sz w:val="28"/>
        </w:rPr>
        <w:t>t</w:t>
      </w:r>
      <w:r w:rsidRPr="009435BD">
        <w:rPr>
          <w:rFonts w:asciiTheme="minorHAnsi" w:hAnsiTheme="minorHAnsi" w:cstheme="minorHAnsi"/>
          <w:sz w:val="28"/>
        </w:rPr>
        <w:t xml:space="preserve">en behoeve van de </w:t>
      </w:r>
      <w:r w:rsidR="00106096">
        <w:rPr>
          <w:rFonts w:asciiTheme="minorHAnsi" w:hAnsiTheme="minorHAnsi" w:cstheme="minorHAnsi"/>
          <w:sz w:val="28"/>
        </w:rPr>
        <w:t>ervaringseis</w:t>
      </w:r>
      <w:r w:rsidRPr="009435BD">
        <w:rPr>
          <w:rFonts w:asciiTheme="minorHAnsi" w:hAnsiTheme="minorHAnsi" w:cstheme="minorHAnsi"/>
          <w:sz w:val="28"/>
        </w:rPr>
        <w:t xml:space="preserve"> om te voldoen aan de </w:t>
      </w:r>
      <w:r w:rsidR="007473C8" w:rsidRPr="00FB37AE">
        <w:rPr>
          <w:rFonts w:asciiTheme="minorHAnsi" w:hAnsiTheme="minorHAnsi" w:cstheme="minorHAnsi"/>
          <w:sz w:val="28"/>
        </w:rPr>
        <w:t>g</w:t>
      </w:r>
      <w:r w:rsidRPr="00FB37AE">
        <w:rPr>
          <w:rFonts w:asciiTheme="minorHAnsi" w:hAnsiTheme="minorHAnsi" w:cstheme="minorHAnsi"/>
          <w:sz w:val="28"/>
        </w:rPr>
        <w:t>eschiktheidseisen</w:t>
      </w:r>
      <w:bookmarkEnd w:id="0"/>
    </w:p>
    <w:p w14:paraId="58A61C70" w14:textId="1E52F82F" w:rsidR="00FB37AE" w:rsidRPr="00FB37AE" w:rsidRDefault="00FB37AE" w:rsidP="00AB5974">
      <w:pPr>
        <w:ind w:left="0"/>
        <w:jc w:val="center"/>
        <w:rPr>
          <w:rFonts w:asciiTheme="minorHAnsi" w:hAnsiTheme="minorHAnsi" w:cstheme="minorHAnsi"/>
          <w:sz w:val="20"/>
        </w:rPr>
      </w:pPr>
      <w:bookmarkStart w:id="1" w:name="_Hlk113955851"/>
      <w:r w:rsidRPr="00FB37AE">
        <w:rPr>
          <w:rFonts w:asciiTheme="minorHAnsi" w:hAnsiTheme="minorHAnsi" w:cstheme="minorHAnsi"/>
          <w:sz w:val="20"/>
        </w:rPr>
        <w:t>Inzake de aanbesteding conform de Europese niet-openbare procedure (procedure met voorafgaande selectie)</w:t>
      </w:r>
      <w:r w:rsidR="00AB5974">
        <w:rPr>
          <w:rFonts w:asciiTheme="minorHAnsi" w:hAnsiTheme="minorHAnsi" w:cstheme="minorHAnsi"/>
          <w:sz w:val="20"/>
        </w:rPr>
        <w:t xml:space="preserve"> </w:t>
      </w:r>
      <w:r w:rsidRPr="00FB37AE">
        <w:rPr>
          <w:rFonts w:asciiTheme="minorHAnsi" w:hAnsiTheme="minorHAnsi" w:cstheme="minorHAnsi"/>
          <w:sz w:val="20"/>
        </w:rPr>
        <w:t>betreffende het project:</w:t>
      </w:r>
    </w:p>
    <w:p w14:paraId="779DEC58" w14:textId="77777777" w:rsidR="00FB37AE" w:rsidRPr="00FB37AE" w:rsidRDefault="00FB37AE" w:rsidP="00FB37AE">
      <w:pPr>
        <w:jc w:val="center"/>
        <w:rPr>
          <w:rFonts w:asciiTheme="minorHAnsi" w:hAnsiTheme="minorHAnsi" w:cstheme="minorHAnsi"/>
        </w:rPr>
      </w:pPr>
    </w:p>
    <w:p w14:paraId="0080EF3F" w14:textId="353E2FAB" w:rsidR="00FB37AE" w:rsidRPr="00FB37AE" w:rsidRDefault="00FB37AE" w:rsidP="00FB37AE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B37AE">
        <w:rPr>
          <w:rFonts w:asciiTheme="minorHAnsi" w:hAnsiTheme="minorHAnsi" w:cstheme="minorHAnsi"/>
          <w:b/>
          <w:sz w:val="28"/>
          <w:szCs w:val="28"/>
        </w:rPr>
        <w:t xml:space="preserve">“Wijkevoort bedrijventerrein, </w:t>
      </w:r>
      <w:r w:rsidR="00C97399">
        <w:rPr>
          <w:rFonts w:asciiTheme="minorHAnsi" w:hAnsiTheme="minorHAnsi" w:cstheme="minorHAnsi"/>
          <w:b/>
          <w:sz w:val="28"/>
          <w:szCs w:val="28"/>
        </w:rPr>
        <w:t xml:space="preserve">bouwrijpmaken, </w:t>
      </w:r>
      <w:r w:rsidRPr="00FB37AE">
        <w:rPr>
          <w:rFonts w:asciiTheme="minorHAnsi" w:hAnsiTheme="minorHAnsi" w:cstheme="minorHAnsi"/>
          <w:b/>
          <w:sz w:val="28"/>
          <w:szCs w:val="28"/>
        </w:rPr>
        <w:t>Ingenieurs</w:t>
      </w:r>
      <w:r w:rsidR="00CB15B9">
        <w:rPr>
          <w:rFonts w:asciiTheme="minorHAnsi" w:hAnsiTheme="minorHAnsi" w:cstheme="minorHAnsi"/>
          <w:b/>
          <w:sz w:val="28"/>
          <w:szCs w:val="28"/>
        </w:rPr>
        <w:t>diensten</w:t>
      </w:r>
      <w:r w:rsidRPr="00FB37AE">
        <w:rPr>
          <w:rFonts w:asciiTheme="minorHAnsi" w:hAnsiTheme="minorHAnsi" w:cstheme="minorHAnsi"/>
          <w:b/>
          <w:sz w:val="28"/>
          <w:szCs w:val="28"/>
        </w:rPr>
        <w:t>”</w:t>
      </w:r>
    </w:p>
    <w:p w14:paraId="6D67005A" w14:textId="77777777" w:rsidR="00FB37AE" w:rsidRPr="00FB37AE" w:rsidRDefault="00FB37AE" w:rsidP="00FB37AE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</w:rPr>
      </w:pPr>
    </w:p>
    <w:p w14:paraId="23856CF1" w14:textId="6BEC4FB9" w:rsidR="00FB37AE" w:rsidRPr="00FB37AE" w:rsidRDefault="00FB37AE" w:rsidP="00FB37AE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  <w:sz w:val="20"/>
        </w:rPr>
      </w:pPr>
      <w:r w:rsidRPr="00FB37AE">
        <w:rPr>
          <w:rFonts w:asciiTheme="minorHAnsi" w:hAnsiTheme="minorHAnsi" w:cstheme="minorHAnsi"/>
          <w:b/>
          <w:sz w:val="20"/>
        </w:rPr>
        <w:t>met projectnummer</w:t>
      </w:r>
      <w:r w:rsidR="00C97399">
        <w:rPr>
          <w:rFonts w:asciiTheme="minorHAnsi" w:hAnsiTheme="minorHAnsi" w:cstheme="minorHAnsi"/>
          <w:b/>
          <w:sz w:val="20"/>
        </w:rPr>
        <w:t xml:space="preserve"> 93665950</w:t>
      </w:r>
    </w:p>
    <w:bookmarkEnd w:id="1"/>
    <w:p w14:paraId="6D64DE19" w14:textId="77777777" w:rsidR="00FB37AE" w:rsidRPr="00FB37AE" w:rsidRDefault="00FB37AE" w:rsidP="00FA371B">
      <w:pPr>
        <w:rPr>
          <w:rFonts w:asciiTheme="minorHAnsi" w:hAnsiTheme="minorHAnsi" w:cstheme="minorHAnsi"/>
          <w:sz w:val="20"/>
        </w:rPr>
      </w:pPr>
    </w:p>
    <w:p w14:paraId="4F84154C" w14:textId="62339072" w:rsidR="003209D3" w:rsidRPr="003209D3" w:rsidRDefault="003209D3" w:rsidP="003209D3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t>Gegadigde</w:t>
      </w:r>
      <w:r w:rsidRPr="000C7F8E">
        <w:rPr>
          <w:rFonts w:asciiTheme="minorHAnsi" w:hAnsiTheme="minorHAnsi" w:cstheme="minorHAnsi"/>
          <w:spacing w:val="0"/>
          <w:sz w:val="20"/>
        </w:rPr>
        <w:t xml:space="preserve">/participanten in de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0C7F8E">
        <w:rPr>
          <w:rFonts w:asciiTheme="minorHAnsi" w:hAnsiTheme="minorHAnsi" w:cstheme="minorHAnsi"/>
          <w:spacing w:val="0"/>
          <w:sz w:val="20"/>
        </w:rPr>
        <w:t>ombinatie verklaart/verklaren te beschikken over 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gevraagde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 xml:space="preserve">kerncompetenties, zoals vermeld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in paragraaf 4.3.2, lid 4 van de </w:t>
      </w:r>
      <w:r>
        <w:rPr>
          <w:rFonts w:asciiTheme="minorHAnsi" w:hAnsiTheme="minorHAnsi" w:cs="TT14Et00"/>
          <w:spacing w:val="0"/>
          <w:sz w:val="20"/>
          <w:lang w:eastAsia="en-US"/>
        </w:rPr>
        <w:t>Selectieleidraad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.</w:t>
      </w:r>
      <w:r>
        <w:rPr>
          <w:rFonts w:asciiTheme="minorHAnsi" w:hAnsiTheme="minorHAnsi" w:cs="TT14Et00"/>
          <w:spacing w:val="0"/>
          <w:sz w:val="20"/>
          <w:lang w:eastAsia="en-US"/>
        </w:rPr>
        <w:t xml:space="preserve"> (kerncompetenties A en B) </w:t>
      </w:r>
      <w:r w:rsidRPr="000C7F8E">
        <w:rPr>
          <w:rFonts w:asciiTheme="minorHAnsi" w:hAnsiTheme="minorHAnsi" w:cstheme="minorHAnsi"/>
          <w:spacing w:val="0"/>
          <w:sz w:val="20"/>
        </w:rPr>
        <w:t>en hiermee te</w:t>
      </w:r>
      <w:r w:rsidRPr="00C51468">
        <w:rPr>
          <w:rFonts w:asciiTheme="minorHAnsi" w:hAnsiTheme="minorHAnsi" w:cstheme="minorHAnsi"/>
          <w:spacing w:val="0"/>
          <w:sz w:val="20"/>
        </w:rPr>
        <w:t xml:space="preserve"> beschikken over de </w:t>
      </w:r>
      <w:r w:rsidRPr="003209D3">
        <w:rPr>
          <w:rFonts w:asciiTheme="minorHAnsi" w:hAnsiTheme="minorHAnsi" w:cstheme="minorHAnsi"/>
          <w:spacing w:val="0"/>
          <w:sz w:val="20"/>
        </w:rPr>
        <w:t>gevraagde</w:t>
      </w:r>
      <w:r w:rsidRPr="003209D3">
        <w:rPr>
          <w:rFonts w:asciiTheme="minorHAnsi" w:hAnsiTheme="minorHAnsi"/>
          <w:sz w:val="20"/>
        </w:rPr>
        <w:t xml:space="preserve"> deskundigheid, vakkundigheid en ervaring.</w:t>
      </w:r>
    </w:p>
    <w:p w14:paraId="606E8DC4" w14:textId="77777777" w:rsidR="003209D3" w:rsidRPr="003209D3" w:rsidRDefault="003209D3" w:rsidP="00B74383">
      <w:pPr>
        <w:rPr>
          <w:rFonts w:asciiTheme="minorHAnsi" w:hAnsiTheme="minorHAnsi"/>
          <w:sz w:val="20"/>
        </w:rPr>
      </w:pPr>
    </w:p>
    <w:p w14:paraId="06F6C55A" w14:textId="39E308EB" w:rsidR="003209D3" w:rsidRDefault="00B74383" w:rsidP="003209D3">
      <w:pPr>
        <w:rPr>
          <w:rFonts w:asciiTheme="minorHAnsi" w:hAnsiTheme="minorHAnsi"/>
          <w:sz w:val="20"/>
        </w:rPr>
      </w:pPr>
      <w:r w:rsidRPr="003209D3">
        <w:rPr>
          <w:rFonts w:asciiTheme="minorHAnsi" w:hAnsiTheme="minorHAnsi"/>
          <w:sz w:val="20"/>
        </w:rPr>
        <w:t>Gegadigde</w:t>
      </w:r>
      <w:r w:rsidR="003209D3" w:rsidRPr="003209D3">
        <w:rPr>
          <w:rFonts w:asciiTheme="minorHAnsi" w:hAnsiTheme="minorHAnsi"/>
          <w:sz w:val="20"/>
        </w:rPr>
        <w:t xml:space="preserve">/participanten in de Combinatie </w:t>
      </w:r>
      <w:r w:rsidR="00FA371B" w:rsidRPr="003209D3">
        <w:rPr>
          <w:rFonts w:asciiTheme="minorHAnsi" w:hAnsiTheme="minorHAnsi"/>
          <w:sz w:val="20"/>
        </w:rPr>
        <w:t>dient</w:t>
      </w:r>
      <w:r w:rsidR="003209D3" w:rsidRPr="003209D3">
        <w:rPr>
          <w:rFonts w:asciiTheme="minorHAnsi" w:hAnsiTheme="minorHAnsi"/>
          <w:sz w:val="20"/>
        </w:rPr>
        <w:t>/dienen</w:t>
      </w:r>
      <w:r w:rsidR="00FA371B" w:rsidRPr="003209D3">
        <w:rPr>
          <w:rFonts w:asciiTheme="minorHAnsi" w:hAnsiTheme="minorHAnsi"/>
          <w:sz w:val="20"/>
        </w:rPr>
        <w:t xml:space="preserve"> dit formulier te gebruiken </w:t>
      </w:r>
      <w:r w:rsidR="002A1C78" w:rsidRPr="003209D3">
        <w:rPr>
          <w:rFonts w:asciiTheme="minorHAnsi" w:hAnsiTheme="minorHAnsi"/>
          <w:sz w:val="20"/>
        </w:rPr>
        <w:t xml:space="preserve">voor het indienen van de referenties, waaruit blijkt op welke wijze met de referentie aan de </w:t>
      </w:r>
      <w:r w:rsidR="005874DD" w:rsidRPr="003209D3">
        <w:rPr>
          <w:rFonts w:asciiTheme="minorHAnsi" w:hAnsiTheme="minorHAnsi"/>
          <w:sz w:val="20"/>
        </w:rPr>
        <w:t>ervaringseis</w:t>
      </w:r>
      <w:r w:rsidR="002A1C78" w:rsidRPr="003209D3">
        <w:rPr>
          <w:rFonts w:asciiTheme="minorHAnsi" w:hAnsiTheme="minorHAnsi"/>
          <w:sz w:val="20"/>
        </w:rPr>
        <w:t xml:space="preserve"> wordt voldaan.</w:t>
      </w:r>
      <w:r w:rsidR="003209D3">
        <w:rPr>
          <w:rFonts w:asciiTheme="minorHAnsi" w:hAnsiTheme="minorHAnsi"/>
          <w:sz w:val="20"/>
        </w:rPr>
        <w:t xml:space="preserve"> </w:t>
      </w:r>
    </w:p>
    <w:p w14:paraId="7900ED4D" w14:textId="77777777" w:rsidR="003209D3" w:rsidRDefault="003209D3" w:rsidP="003209D3">
      <w:pPr>
        <w:rPr>
          <w:rFonts w:asciiTheme="minorHAnsi" w:hAnsiTheme="minorHAnsi"/>
          <w:sz w:val="20"/>
        </w:rPr>
      </w:pPr>
    </w:p>
    <w:p w14:paraId="2AB024E3" w14:textId="0008294F" w:rsidR="002A1C78" w:rsidRDefault="003209D3" w:rsidP="009359F3">
      <w:pPr>
        <w:rPr>
          <w:rFonts w:asciiTheme="minorHAnsi" w:hAnsiTheme="minorHAnsi"/>
          <w:sz w:val="20"/>
        </w:rPr>
      </w:pPr>
      <w:r w:rsidRPr="003209D3">
        <w:rPr>
          <w:rFonts w:asciiTheme="minorHAnsi" w:hAnsiTheme="minorHAnsi"/>
          <w:sz w:val="20"/>
        </w:rPr>
        <w:t xml:space="preserve">Gegadigde/participanten in de Combinatie voegt/voegen de in de Selectieleidraad  gevraagde getekende tevredenheidverklaringen bij. </w:t>
      </w:r>
    </w:p>
    <w:p w14:paraId="54257A1D" w14:textId="77777777" w:rsidR="009359F3" w:rsidRPr="00FB37AE" w:rsidRDefault="009359F3" w:rsidP="009359F3">
      <w:pPr>
        <w:rPr>
          <w:rFonts w:asciiTheme="minorHAnsi" w:hAnsiTheme="minorHAnsi" w:cstheme="minorHAnsi"/>
          <w:spacing w:val="0"/>
          <w:sz w:val="20"/>
          <w:highlight w:val="magent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F916D0" w:rsidRPr="00FB37AE" w14:paraId="206C2A4C" w14:textId="77777777" w:rsidTr="00F916D0">
        <w:tc>
          <w:tcPr>
            <w:tcW w:w="3856" w:type="dxa"/>
            <w:shd w:val="clear" w:color="auto" w:fill="D9D9D9" w:themeFill="background1" w:themeFillShade="D9"/>
          </w:tcPr>
          <w:p w14:paraId="7CEB30DE" w14:textId="77777777" w:rsidR="00F916D0" w:rsidRPr="00B74383" w:rsidRDefault="00F916D0" w:rsidP="00F916D0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B74383">
              <w:rPr>
                <w:rFonts w:asciiTheme="minorHAnsi" w:hAnsiTheme="minorHAnsi" w:cstheme="minorHAnsi"/>
                <w:b/>
              </w:rPr>
              <w:t>Kenmerken van de organisatie/referentie  waar kerncompetentie(s) is/zijn uitgevoerd</w:t>
            </w:r>
          </w:p>
          <w:p w14:paraId="5F08352F" w14:textId="77777777" w:rsidR="00F916D0" w:rsidRPr="00B74383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8ED3DE4" w14:textId="6AEAD2C5" w:rsidR="00F916D0" w:rsidRPr="00B74383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4B4BAB" w:rsidRPr="00FB37AE" w14:paraId="4C8B810D" w14:textId="77777777" w:rsidTr="00DD4FAF">
        <w:tc>
          <w:tcPr>
            <w:tcW w:w="3856" w:type="dxa"/>
          </w:tcPr>
          <w:p w14:paraId="67C3DC15" w14:textId="77777777" w:rsidR="004B4BAB" w:rsidRDefault="004B4BAB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1C0C141" w14:textId="52FA4F5F" w:rsidR="004B4BAB" w:rsidRPr="00B74383" w:rsidRDefault="004B4BAB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AC2C1A3" w14:textId="77777777" w:rsidR="004B4BAB" w:rsidRPr="00FB37AE" w:rsidRDefault="004B4BAB" w:rsidP="00DD4FAF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916D0" w:rsidRPr="00FB37AE" w14:paraId="079F88B4" w14:textId="77777777" w:rsidTr="00B258FE">
        <w:tc>
          <w:tcPr>
            <w:tcW w:w="3856" w:type="dxa"/>
          </w:tcPr>
          <w:p w14:paraId="071E7F35" w14:textId="77777777" w:rsidR="00F916D0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Naam Referentieopdracht:</w:t>
            </w:r>
          </w:p>
          <w:p w14:paraId="2FB00A0F" w14:textId="5FDEF309" w:rsidR="004B4BAB" w:rsidRPr="00B74383" w:rsidRDefault="004B4BA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F7E9ED2" w14:textId="16AFA6FF" w:rsidR="00F916D0" w:rsidRPr="00FB37AE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A371B" w:rsidRPr="00FB37AE" w14:paraId="44D76730" w14:textId="77777777" w:rsidTr="00B258FE">
        <w:tc>
          <w:tcPr>
            <w:tcW w:w="3856" w:type="dxa"/>
          </w:tcPr>
          <w:p w14:paraId="5E81396C" w14:textId="77777777" w:rsidR="00FA371B" w:rsidRDefault="00FA371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Naam van de combinant die het werk heeft uitgevoerd (in te vullen in geval van een gezamenlijke</w:t>
            </w:r>
            <w:r w:rsidR="00B74383">
              <w:rPr>
                <w:rFonts w:asciiTheme="minorHAnsi" w:hAnsiTheme="minorHAnsi" w:cstheme="minorHAnsi"/>
                <w:spacing w:val="0"/>
                <w:sz w:val="20"/>
              </w:rPr>
              <w:t xml:space="preserve"> Aanmelding</w:t>
            </w: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):</w:t>
            </w:r>
          </w:p>
          <w:p w14:paraId="64E50F55" w14:textId="3802CD0D" w:rsidR="004B4BAB" w:rsidRPr="00B74383" w:rsidRDefault="004B4BA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8A0B11" w14:textId="6BA64BE4" w:rsidR="00FA371B" w:rsidRPr="00FB37AE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A371B" w:rsidRPr="00FB37AE" w14:paraId="408AC8AA" w14:textId="77777777" w:rsidTr="00B258FE">
        <w:tc>
          <w:tcPr>
            <w:tcW w:w="3856" w:type="dxa"/>
          </w:tcPr>
          <w:p w14:paraId="169E7861" w14:textId="14FC5399" w:rsidR="00FA371B" w:rsidRPr="00B74383" w:rsidRDefault="00BC50A3" w:rsidP="0010609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Korte b</w:t>
            </w:r>
            <w:r w:rsidR="00125098" w:rsidRPr="00B74383">
              <w:rPr>
                <w:rFonts w:asciiTheme="minorHAnsi" w:hAnsiTheme="minorHAnsi" w:cstheme="minorHAnsi"/>
                <w:spacing w:val="0"/>
                <w:sz w:val="20"/>
              </w:rPr>
              <w:t>e</w:t>
            </w:r>
            <w:r w:rsidR="00FA371B" w:rsidRPr="00B74383">
              <w:rPr>
                <w:rFonts w:asciiTheme="minorHAnsi" w:hAnsiTheme="minorHAnsi" w:cstheme="minorHAnsi"/>
                <w:spacing w:val="0"/>
                <w:sz w:val="20"/>
              </w:rPr>
              <w:t>schrijving van de werkzaamheden</w:t>
            </w:r>
            <w:r w:rsidR="00C00B6A"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 en uitgevoerde activiteiten</w:t>
            </w: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 van de referentieopdracht waaruit duidelijk </w:t>
            </w:r>
            <w:r w:rsidR="005874DD"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blijkt dat </w:t>
            </w:r>
            <w:r w:rsidR="00106096" w:rsidRPr="00B74383">
              <w:rPr>
                <w:rFonts w:asciiTheme="minorHAnsi" w:hAnsiTheme="minorHAnsi" w:cstheme="minorHAnsi"/>
                <w:spacing w:val="0"/>
                <w:sz w:val="20"/>
              </w:rPr>
              <w:t>aan de ervaringseis wordt voldaan</w:t>
            </w:r>
            <w:r w:rsidR="007473C8" w:rsidRPr="00B74383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</w:tc>
        <w:tc>
          <w:tcPr>
            <w:tcW w:w="6067" w:type="dxa"/>
          </w:tcPr>
          <w:p w14:paraId="4B634111" w14:textId="77777777" w:rsidR="00FA371B" w:rsidRPr="00FB37AE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6169AA02" w14:textId="2DABE68B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36B837D7" w14:textId="544308AC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2AB098F6" w14:textId="53E8CD1D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473E6A8F" w14:textId="401DE790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A371B" w:rsidRPr="00FB37AE" w14:paraId="3739C33E" w14:textId="77777777" w:rsidTr="009359F3">
        <w:trPr>
          <w:trHeight w:val="841"/>
        </w:trPr>
        <w:tc>
          <w:tcPr>
            <w:tcW w:w="3856" w:type="dxa"/>
          </w:tcPr>
          <w:p w14:paraId="2740FDFF" w14:textId="31C87F2A" w:rsidR="00FA371B" w:rsidRDefault="007F6694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br w:type="page"/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</w:t>
            </w:r>
            <w:r w:rsidR="00B74383" w:rsidRPr="004B4BAB"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 aan de geschiktheidseis inzake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 xml:space="preserve"> </w:t>
            </w:r>
            <w:r w:rsidR="004B4BAB" w:rsidRPr="004B4BAB">
              <w:rPr>
                <w:rFonts w:asciiTheme="minorHAnsi" w:hAnsiTheme="minorHAnsi" w:cstheme="minorHAnsi"/>
                <w:spacing w:val="0"/>
                <w:sz w:val="20"/>
              </w:rPr>
              <w:t>Technische bekwaamheid en beroepsbekwaamheid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 xml:space="preserve">, </w:t>
            </w:r>
            <w:r w:rsidR="004D6774">
              <w:rPr>
                <w:rFonts w:asciiTheme="minorHAnsi" w:hAnsiTheme="minorHAnsi" w:cstheme="minorHAnsi"/>
                <w:spacing w:val="0"/>
                <w:sz w:val="20"/>
              </w:rPr>
              <w:t xml:space="preserve">zoals 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 w:rsidR="00106096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 paragraaf 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>4.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>3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.2 lid 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>4</w:t>
            </w:r>
            <w:r w:rsidR="00106096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 van de 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>Selectieleidraad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5490313" w14:textId="2D079F55" w:rsidR="004D6774" w:rsidRDefault="004D6774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BF71AF0" w14:textId="7D554460" w:rsidR="004D6774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B2D0984" w14:textId="19D2E37F" w:rsidR="004D6774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A6E511C" w14:textId="743397BB" w:rsidR="004D6774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A50D5AB" w14:textId="0A220154" w:rsidR="007F6694" w:rsidRDefault="007F669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23F835F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50AFC613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20172C91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3459E58F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60DA2E89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5F2A6819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0625CC0C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31D1498C" w14:textId="78E862DE" w:rsidR="004D6774" w:rsidRPr="001E56E5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204B55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[Aankruisen wat van toepassing is</w:t>
            </w:r>
            <w:r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, per referentie zijn meerdere kerncompetenties mogelijk</w:t>
            </w:r>
            <w:r w:rsidRPr="00204B55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]</w:t>
            </w:r>
          </w:p>
          <w:p w14:paraId="52ACEF21" w14:textId="77777777" w:rsidR="00FA371B" w:rsidRPr="00B74383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BA9652B" w14:textId="5C6977AB" w:rsidR="004D6774" w:rsidRP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lastRenderedPageBreak/>
              <w:t>Ervaringseis, Kerncompetenties:</w:t>
            </w:r>
          </w:p>
          <w:p w14:paraId="1C9AF186" w14:textId="77777777" w:rsidR="004D6774" w:rsidRP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t>Aanbestedende dienst is op zoek naar een Opdrachtnemer die beschikt over kerncompetenties die overeen komen met essentiële onderdelen van de Opdracht.</w:t>
            </w:r>
          </w:p>
          <w:p w14:paraId="7F305F6B" w14:textId="77777777" w:rsidR="004D6774" w:rsidRP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t xml:space="preserve">De Gegadigde moet voldoen aan de ervaringseis. </w:t>
            </w:r>
          </w:p>
          <w:p w14:paraId="73640FF1" w14:textId="644274DA" w:rsid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t xml:space="preserve">Die eis is dat hij in de </w:t>
            </w:r>
            <w:r w:rsidRPr="00CB15B9">
              <w:rPr>
                <w:rFonts w:asciiTheme="minorHAnsi" w:hAnsiTheme="minorHAnsi" w:cstheme="minorHAnsi"/>
                <w:sz w:val="20"/>
              </w:rPr>
              <w:t>periode van vijf (5) jaar voorafgaand</w:t>
            </w:r>
            <w:r w:rsidRPr="004D6774">
              <w:rPr>
                <w:rFonts w:asciiTheme="minorHAnsi" w:hAnsiTheme="minorHAnsi" w:cstheme="minorHAnsi"/>
                <w:sz w:val="20"/>
              </w:rPr>
              <w:t xml:space="preserve"> aan de datum van Aanmelding referentieopdrachten heeft opgeleverd waarbij capaciteit, kennis en ervaring zijn ingezet met de volgende kerncompetenties die uit de referentie dient te blijken:</w:t>
            </w:r>
          </w:p>
          <w:p w14:paraId="0714F0BF" w14:textId="61D21AE8" w:rsidR="004D6774" w:rsidRDefault="004D6774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545F2759" w14:textId="61755ED7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6EC45251" w14:textId="7C96E30F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391BD8C" w14:textId="49216A84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2002ECF" w14:textId="7C108167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0415431" w14:textId="05479460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613DFAC" w14:textId="6378972F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44CCDC7" w14:textId="77777777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9647D2B" w14:textId="77777777" w:rsidR="004D6774" w:rsidRPr="000C7F8E" w:rsidRDefault="004D6774" w:rsidP="004D6774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</w:t>
            </w:r>
            <w:r w:rsidRPr="000C7F8E">
              <w:rPr>
                <w:rFonts w:asciiTheme="minorHAnsi" w:hAnsiTheme="minorHAnsi" w:cs="Arial"/>
                <w:b/>
                <w:sz w:val="20"/>
              </w:rPr>
              <w:t xml:space="preserve">Kerncompetentie </w:t>
            </w:r>
            <w:r>
              <w:rPr>
                <w:rFonts w:asciiTheme="minorHAnsi" w:hAnsiTheme="minorHAnsi" w:cs="Arial"/>
                <w:b/>
                <w:sz w:val="20"/>
              </w:rPr>
              <w:t>A</w:t>
            </w:r>
            <w:r w:rsidRPr="000C7F8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193CBCCF" w14:textId="77777777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Het hebben van een ervaring met het op een vakkundige en regelmatige wijze uitvoeren van minimaal één (1) referentieopdracht met de volgende kenmerken/onder de volgende omstandigheden:</w:t>
            </w:r>
          </w:p>
          <w:p w14:paraId="4A241276" w14:textId="147965ED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a.)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de opdracht bestond uit het uitwerken van een Schetsontwerp (SO) tot Definitief Ontwerp (DO) en Contract (RAW-bestek), met alle bijbehorende boven- en ondergrondse infrastructuur, inclusief  opstellen en bijhouden ramingdossier (SSK) en besteksraming;</w:t>
            </w:r>
          </w:p>
          <w:p w14:paraId="64E51AB9" w14:textId="34446376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b.)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van een bedrijventerrein;</w:t>
            </w:r>
          </w:p>
          <w:p w14:paraId="443F0D97" w14:textId="5DB45CE7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c.)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voor een opdrachtgever uit het publieke domein;</w:t>
            </w:r>
          </w:p>
          <w:p w14:paraId="034F7190" w14:textId="2474E496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d.)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het referentieproject op het moment van Aanmelding is opgeleverd.</w:t>
            </w:r>
          </w:p>
          <w:p w14:paraId="4BD5071A" w14:textId="77777777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="Arial"/>
                <w:sz w:val="20"/>
                <w:highlight w:val="cyan"/>
              </w:rPr>
            </w:pPr>
          </w:p>
          <w:p w14:paraId="33720E68" w14:textId="377CDA72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 BIJ TE VOEGEN)</w:t>
            </w:r>
          </w:p>
          <w:p w14:paraId="545F7118" w14:textId="77777777" w:rsidR="00CB15B9" w:rsidRDefault="00CB15B9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  <w:p w14:paraId="1B1E267E" w14:textId="39A09CCE" w:rsidR="004D6774" w:rsidRPr="000C7F8E" w:rsidRDefault="004D6774" w:rsidP="004D6774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</w:t>
            </w:r>
            <w:r w:rsidRPr="000C7F8E">
              <w:rPr>
                <w:rFonts w:asciiTheme="minorHAnsi" w:hAnsiTheme="minorHAnsi" w:cs="Arial"/>
                <w:b/>
                <w:sz w:val="20"/>
              </w:rPr>
              <w:t xml:space="preserve">Kerncompetentie </w:t>
            </w:r>
            <w:r>
              <w:rPr>
                <w:rFonts w:asciiTheme="minorHAnsi" w:hAnsiTheme="minorHAnsi" w:cs="Arial"/>
                <w:b/>
                <w:sz w:val="20"/>
              </w:rPr>
              <w:t>B</w:t>
            </w:r>
            <w:r w:rsidRPr="000C7F8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6DF80862" w14:textId="77777777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Het hebben van een ervaring met het op een vakkundige en regelmatige wijze uitvoeren van minimaal één (1) referentieopdracht met de volgende kenmerken/onder de volgende omstandigheden:</w:t>
            </w:r>
          </w:p>
          <w:p w14:paraId="5F667962" w14:textId="73B2BFA2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a.)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de opdracht bestond uit het uitwerken van een Schetsontwerp (SO) tot Definitief Ontwerp (DO) voor een (her)ontwikkelingsgebied in de openbare ruimte waarbij meerdere stakeholders betrokken zijn;</w:t>
            </w:r>
          </w:p>
          <w:p w14:paraId="794B8016" w14:textId="4C45B1E0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b.)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de Gegadigde was belast met het verzorgen van het omgevingsmanagement en de (burger)participatie;</w:t>
            </w:r>
          </w:p>
          <w:p w14:paraId="607DC3E0" w14:textId="432D93AE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c.)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voor een opdrachtgever uit het publieke domein;</w:t>
            </w:r>
          </w:p>
          <w:p w14:paraId="53D05A31" w14:textId="5090A9D1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d.)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de opdracht een aanneemsom of een gefactureerd bedrag had gelijk aan of groter dan € 100.000,= (zegge: honderdduizend euro) exclusief BTW;</w:t>
            </w:r>
          </w:p>
          <w:p w14:paraId="20E1A8F3" w14:textId="2EEB95A0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e.)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het referentieproject op het moment van Aanmelding is opgeleverd.</w:t>
            </w:r>
          </w:p>
          <w:p w14:paraId="0DA5D3B0" w14:textId="77777777" w:rsidR="009359F3" w:rsidRDefault="009359F3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9B11085" w14:textId="77777777" w:rsidR="004D6774" w:rsidRDefault="004D6774" w:rsidP="009359F3">
            <w:pPr>
              <w:ind w:left="0"/>
              <w:jc w:val="both"/>
              <w:rPr>
                <w:rFonts w:asciiTheme="minorHAnsi" w:hAnsiTheme="minorHAnsi" w:cs="Arial"/>
                <w:sz w:val="20"/>
                <w:highlight w:val="cyan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 BIJ TE VOEGEN)</w:t>
            </w:r>
          </w:p>
          <w:p w14:paraId="54A41EAD" w14:textId="2E9087A8" w:rsidR="009359F3" w:rsidRPr="00FB37AE" w:rsidRDefault="009359F3" w:rsidP="009359F3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7F6694" w:rsidRPr="00292B20" w14:paraId="504A0229" w14:textId="77777777" w:rsidTr="00125224">
        <w:tc>
          <w:tcPr>
            <w:tcW w:w="3856" w:type="dxa"/>
          </w:tcPr>
          <w:p w14:paraId="1DDB287D" w14:textId="73C347CB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lastRenderedPageBreak/>
              <w:br w:type="page"/>
            </w: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7BAD015F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71AA208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13C6E4F3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7F6694" w:rsidRPr="001E56E5" w14:paraId="4CD958C6" w14:textId="77777777" w:rsidTr="00DD4FAF">
        <w:tc>
          <w:tcPr>
            <w:tcW w:w="9923" w:type="dxa"/>
            <w:gridSpan w:val="2"/>
          </w:tcPr>
          <w:p w14:paraId="4241CE77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het werk is uitgevoerd in Combinatie:</w:t>
            </w:r>
          </w:p>
          <w:p w14:paraId="719A7076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44D0CF9A" w14:textId="77777777" w:rsidTr="00125224">
        <w:tc>
          <w:tcPr>
            <w:tcW w:w="3856" w:type="dxa"/>
          </w:tcPr>
          <w:p w14:paraId="492F922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namen van de overige combinanten in de Combinatie:</w:t>
            </w:r>
          </w:p>
          <w:p w14:paraId="41069D1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5C43FD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32CD04BA" w14:textId="77777777" w:rsidTr="00125224">
        <w:tc>
          <w:tcPr>
            <w:tcW w:w="3856" w:type="dxa"/>
          </w:tcPr>
          <w:p w14:paraId="19B913E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6C3D26EF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10B8A8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64135B83" w14:textId="77777777" w:rsidTr="00125224">
        <w:tc>
          <w:tcPr>
            <w:tcW w:w="3856" w:type="dxa"/>
          </w:tcPr>
          <w:p w14:paraId="7E3B1E32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Percentage aandeel van iedere combinant in de Combinatie:</w:t>
            </w:r>
          </w:p>
          <w:p w14:paraId="3D026C92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10BFDC6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316ACAB3" w14:textId="77777777" w:rsidTr="00125224">
        <w:tc>
          <w:tcPr>
            <w:tcW w:w="3856" w:type="dxa"/>
          </w:tcPr>
          <w:p w14:paraId="55AA8E79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Welke onderdelen van de opdracht daadwerkelijk door de betreffende combinant zijn uitgevoerd:</w:t>
            </w:r>
          </w:p>
          <w:p w14:paraId="0B28A8A7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1DAC957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182C5E10" w14:textId="77777777" w:rsidTr="00DD4FAF">
        <w:tc>
          <w:tcPr>
            <w:tcW w:w="3856" w:type="dxa"/>
          </w:tcPr>
          <w:p w14:paraId="343D01CA" w14:textId="7522494D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br w:type="page"/>
            </w: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Doet </w:t>
            </w:r>
            <w:r w:rsidR="00125224"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voor het referentieproject een beroep op een Derde?</w:t>
            </w:r>
          </w:p>
          <w:p w14:paraId="237A7555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BF3F447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8EF1CB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7F6694" w:rsidRPr="001E56E5" w14:paraId="61DF6BC0" w14:textId="77777777" w:rsidTr="00DD4FAF">
        <w:tc>
          <w:tcPr>
            <w:tcW w:w="9923" w:type="dxa"/>
            <w:gridSpan w:val="2"/>
          </w:tcPr>
          <w:p w14:paraId="79214248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lastRenderedPageBreak/>
              <w:t>Indien een beroep wordt gedaan op een Derde:</w:t>
            </w:r>
          </w:p>
          <w:p w14:paraId="0BF8C663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25700B64" w14:textId="77777777" w:rsidTr="00DD4FAF">
        <w:tc>
          <w:tcPr>
            <w:tcW w:w="3856" w:type="dxa"/>
          </w:tcPr>
          <w:p w14:paraId="53358FE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48DE3AA7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07CF92E" w14:textId="77777777" w:rsidR="007F6694" w:rsidRPr="00292B20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7F6694" w:rsidRPr="001E56E5" w14:paraId="6B1378AB" w14:textId="77777777" w:rsidTr="00DD4FAF">
        <w:tc>
          <w:tcPr>
            <w:tcW w:w="9923" w:type="dxa"/>
            <w:gridSpan w:val="2"/>
          </w:tcPr>
          <w:p w14:paraId="5671BF36" w14:textId="1B3F8CC4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64C16A2F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2D014615" w14:textId="77777777" w:rsidTr="00DD4FAF">
        <w:tc>
          <w:tcPr>
            <w:tcW w:w="3856" w:type="dxa"/>
          </w:tcPr>
          <w:p w14:paraId="65093207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2CD124C4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E7C2E18" w14:textId="77777777" w:rsidR="007F6694" w:rsidRPr="00292B20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7F6694" w:rsidRPr="001E56E5" w14:paraId="4DCFBC08" w14:textId="77777777" w:rsidTr="00DD4FAF">
        <w:tc>
          <w:tcPr>
            <w:tcW w:w="3856" w:type="dxa"/>
          </w:tcPr>
          <w:p w14:paraId="24EA54BE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4CC1D0F1" w14:textId="77777777" w:rsidR="007F6694" w:rsidRPr="00125098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79982D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6ABE47A0" w14:textId="77777777" w:rsidTr="00DD4FAF">
        <w:tc>
          <w:tcPr>
            <w:tcW w:w="3856" w:type="dxa"/>
          </w:tcPr>
          <w:p w14:paraId="356D55E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1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E852DF9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64185FF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4C77BAFF" w14:textId="77777777" w:rsidTr="00DD4FAF">
        <w:tc>
          <w:tcPr>
            <w:tcW w:w="3856" w:type="dxa"/>
          </w:tcPr>
          <w:p w14:paraId="20CEA39D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2677363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5C25D07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063D51E7" w14:textId="77777777" w:rsidTr="00DD4FAF">
        <w:tc>
          <w:tcPr>
            <w:tcW w:w="3856" w:type="dxa"/>
          </w:tcPr>
          <w:p w14:paraId="284DA03B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4508B7DF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A82C7F1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1F3A43DF" w14:textId="77777777" w:rsidTr="00DD4FAF">
        <w:tc>
          <w:tcPr>
            <w:tcW w:w="3856" w:type="dxa"/>
          </w:tcPr>
          <w:p w14:paraId="1D82E080" w14:textId="74EFF616" w:rsidR="007F6694" w:rsidRPr="001E56E5" w:rsidRDefault="007F6694" w:rsidP="007F669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</w:tc>
        <w:tc>
          <w:tcPr>
            <w:tcW w:w="6067" w:type="dxa"/>
          </w:tcPr>
          <w:p w14:paraId="40EB5575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285CC1D2" w14:textId="77777777" w:rsidTr="00DD4FAF">
        <w:tc>
          <w:tcPr>
            <w:tcW w:w="3856" w:type="dxa"/>
          </w:tcPr>
          <w:p w14:paraId="194A77BD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58E04A33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F8B7DBD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5639521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701CE10C" w14:textId="77777777" w:rsidTr="00DD4FAF">
        <w:tc>
          <w:tcPr>
            <w:tcW w:w="3856" w:type="dxa"/>
          </w:tcPr>
          <w:p w14:paraId="09845CED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35ED9616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6A3A75A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F580DF8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369F82BE" w14:textId="77777777" w:rsidTr="00DD4FAF">
        <w:tc>
          <w:tcPr>
            <w:tcW w:w="3856" w:type="dxa"/>
          </w:tcPr>
          <w:p w14:paraId="1EF2703D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55C896C5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B4CEFC4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196F0C5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461FDB0D" w14:textId="59D399FA" w:rsidR="007F6694" w:rsidRDefault="007F6694"/>
    <w:p w14:paraId="25C6FD0A" w14:textId="5DE62DB7" w:rsidR="007F6694" w:rsidRDefault="007F6694"/>
    <w:p w14:paraId="4DA7126F" w14:textId="767B4754" w:rsidR="00FA371B" w:rsidRPr="00125224" w:rsidRDefault="00125098" w:rsidP="00FA371B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  <w:r w:rsidRPr="00125224">
        <w:rPr>
          <w:rFonts w:asciiTheme="minorHAnsi" w:hAnsiTheme="minorHAnsi" w:cstheme="minorHAnsi"/>
          <w:b/>
          <w:bCs/>
          <w:spacing w:val="0"/>
          <w:sz w:val="20"/>
          <w:u w:val="single"/>
        </w:rPr>
        <w:t xml:space="preserve">ONDERTEKENING DOOR DE </w:t>
      </w:r>
      <w:r w:rsidR="00125224" w:rsidRPr="00125224">
        <w:rPr>
          <w:rFonts w:asciiTheme="minorHAnsi" w:hAnsiTheme="minorHAnsi" w:cstheme="minorHAnsi"/>
          <w:b/>
          <w:bCs/>
          <w:spacing w:val="0"/>
          <w:sz w:val="20"/>
          <w:u w:val="single"/>
        </w:rPr>
        <w:t>GEGADIGDE</w:t>
      </w:r>
      <w:r w:rsidRPr="00125224">
        <w:rPr>
          <w:rFonts w:asciiTheme="minorHAnsi" w:hAnsiTheme="minorHAnsi" w:cstheme="minorHAnsi"/>
          <w:b/>
          <w:bCs/>
          <w:spacing w:val="0"/>
          <w:sz w:val="20"/>
          <w:u w:val="single"/>
        </w:rPr>
        <w:t>:</w:t>
      </w:r>
    </w:p>
    <w:p w14:paraId="1D7AFEAC" w14:textId="77777777" w:rsidR="00FA371B" w:rsidRPr="00125224" w:rsidRDefault="00FA371B" w:rsidP="00FA371B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Cs w:val="17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FA371B" w:rsidRPr="00125224" w14:paraId="4933D625" w14:textId="77777777" w:rsidTr="00B258FE">
        <w:tc>
          <w:tcPr>
            <w:tcW w:w="3856" w:type="dxa"/>
            <w:shd w:val="clear" w:color="auto" w:fill="auto"/>
          </w:tcPr>
          <w:p w14:paraId="226AABB9" w14:textId="4F5123E3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="00125224" w:rsidRPr="00125224"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288D7DE" w14:textId="2DF17037" w:rsidR="00105C19" w:rsidRPr="00125224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CE08C9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25224" w14:paraId="198FB2E7" w14:textId="77777777" w:rsidTr="00B258FE">
        <w:tc>
          <w:tcPr>
            <w:tcW w:w="3856" w:type="dxa"/>
            <w:shd w:val="clear" w:color="auto" w:fill="auto"/>
          </w:tcPr>
          <w:p w14:paraId="64AB1C16" w14:textId="54928541" w:rsidR="00105C19" w:rsidRPr="00125224" w:rsidRDefault="00125224" w:rsidP="00125224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="Calibri" w:hAnsi="Calibri" w:cs="Arial"/>
                <w:sz w:val="20"/>
              </w:rPr>
              <w:t>Naam en functie van degene die dit aanmeldingsformulier ondertekent:</w:t>
            </w:r>
          </w:p>
        </w:tc>
        <w:tc>
          <w:tcPr>
            <w:tcW w:w="6067" w:type="dxa"/>
            <w:shd w:val="clear" w:color="auto" w:fill="auto"/>
          </w:tcPr>
          <w:p w14:paraId="13615F3F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25224" w14:paraId="5A4B67A4" w14:textId="77777777" w:rsidTr="00B258FE">
        <w:tc>
          <w:tcPr>
            <w:tcW w:w="3856" w:type="dxa"/>
            <w:shd w:val="clear" w:color="auto" w:fill="auto"/>
          </w:tcPr>
          <w:p w14:paraId="2DE8523D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CF188B" w14:textId="1671FC4A" w:rsidR="00105C19" w:rsidRPr="00125224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BED510D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25224" w14:paraId="592F5BE5" w14:textId="77777777" w:rsidTr="00B258FE">
        <w:tc>
          <w:tcPr>
            <w:tcW w:w="3856" w:type="dxa"/>
            <w:shd w:val="clear" w:color="auto" w:fill="auto"/>
          </w:tcPr>
          <w:p w14:paraId="079D9040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9D3EB9A" w14:textId="7285871E" w:rsidR="00105C19" w:rsidRPr="00125224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202316F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FA371B" w:rsidRPr="00FB37AE" w14:paraId="0C7DEEA1" w14:textId="77777777" w:rsidTr="00B258FE">
        <w:tc>
          <w:tcPr>
            <w:tcW w:w="3856" w:type="dxa"/>
            <w:shd w:val="clear" w:color="auto" w:fill="auto"/>
          </w:tcPr>
          <w:p w14:paraId="08E541AD" w14:textId="42B38E96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E154963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1AD3600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CFD9271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6E7B704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264F69C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6559690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6384192" w14:textId="77777777" w:rsidR="00FA371B" w:rsidRPr="00FB37AE" w:rsidRDefault="00FA371B" w:rsidP="00125224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highlight w:val="magenta"/>
          <w:lang w:eastAsia="en-US"/>
        </w:rPr>
      </w:pPr>
    </w:p>
    <w:sectPr w:rsidR="00FA371B" w:rsidRPr="00FB3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AD2F" w14:textId="77777777" w:rsidR="00FA371B" w:rsidRDefault="00FA371B" w:rsidP="00F91A8A">
      <w:pPr>
        <w:spacing w:line="240" w:lineRule="auto"/>
      </w:pPr>
      <w:r>
        <w:separator/>
      </w:r>
    </w:p>
  </w:endnote>
  <w:endnote w:type="continuationSeparator" w:id="0">
    <w:p w14:paraId="6B62116D" w14:textId="77777777" w:rsidR="00FA371B" w:rsidRDefault="00FA371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T14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3D544" w14:textId="77777777" w:rsidR="00FA371B" w:rsidRDefault="00FA371B" w:rsidP="00F91A8A">
      <w:pPr>
        <w:spacing w:line="240" w:lineRule="auto"/>
      </w:pPr>
      <w:r>
        <w:separator/>
      </w:r>
    </w:p>
  </w:footnote>
  <w:footnote w:type="continuationSeparator" w:id="0">
    <w:p w14:paraId="0DF9ECB0" w14:textId="77777777" w:rsidR="00FA371B" w:rsidRDefault="00FA371B" w:rsidP="00F91A8A">
      <w:pPr>
        <w:spacing w:line="240" w:lineRule="auto"/>
      </w:pPr>
      <w:r>
        <w:continuationSeparator/>
      </w:r>
    </w:p>
  </w:footnote>
  <w:footnote w:id="1">
    <w:p w14:paraId="3C170B4B" w14:textId="77777777" w:rsidR="007F6694" w:rsidRPr="001F4373" w:rsidRDefault="007F6694" w:rsidP="007F6694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7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E27D1"/>
    <w:rsid w:val="00105C19"/>
    <w:rsid w:val="00106096"/>
    <w:rsid w:val="00125098"/>
    <w:rsid w:val="00125224"/>
    <w:rsid w:val="001413FF"/>
    <w:rsid w:val="00183BFF"/>
    <w:rsid w:val="00186254"/>
    <w:rsid w:val="00253B75"/>
    <w:rsid w:val="00255C91"/>
    <w:rsid w:val="002A1C78"/>
    <w:rsid w:val="002E69DA"/>
    <w:rsid w:val="003209D3"/>
    <w:rsid w:val="00360310"/>
    <w:rsid w:val="003C3A50"/>
    <w:rsid w:val="00491BA0"/>
    <w:rsid w:val="004B4BAB"/>
    <w:rsid w:val="004C11B2"/>
    <w:rsid w:val="004D6774"/>
    <w:rsid w:val="00503929"/>
    <w:rsid w:val="005355A5"/>
    <w:rsid w:val="005874DD"/>
    <w:rsid w:val="006004DA"/>
    <w:rsid w:val="0063599E"/>
    <w:rsid w:val="007473C8"/>
    <w:rsid w:val="00747D8B"/>
    <w:rsid w:val="007B1088"/>
    <w:rsid w:val="007D034A"/>
    <w:rsid w:val="007F6694"/>
    <w:rsid w:val="009359F3"/>
    <w:rsid w:val="009435BD"/>
    <w:rsid w:val="00A9425F"/>
    <w:rsid w:val="00AB5974"/>
    <w:rsid w:val="00B74383"/>
    <w:rsid w:val="00BA1B56"/>
    <w:rsid w:val="00BC50A3"/>
    <w:rsid w:val="00C00B6A"/>
    <w:rsid w:val="00C4694D"/>
    <w:rsid w:val="00C86F8A"/>
    <w:rsid w:val="00C97399"/>
    <w:rsid w:val="00CB15B9"/>
    <w:rsid w:val="00DE1AA4"/>
    <w:rsid w:val="00E7377F"/>
    <w:rsid w:val="00E85842"/>
    <w:rsid w:val="00EF3263"/>
    <w:rsid w:val="00F20A9D"/>
    <w:rsid w:val="00F47B5A"/>
    <w:rsid w:val="00F916D0"/>
    <w:rsid w:val="00F91A8A"/>
    <w:rsid w:val="00FA371B"/>
    <w:rsid w:val="00FB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5749C-3A36-41CC-A34C-9665FEC2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807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17</cp:revision>
  <dcterms:created xsi:type="dcterms:W3CDTF">2022-04-10T19:58:00Z</dcterms:created>
  <dcterms:modified xsi:type="dcterms:W3CDTF">2022-10-12T09:15:00Z</dcterms:modified>
</cp:coreProperties>
</file>